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4FB" w:rsidRDefault="000044FB" w:rsidP="000044FB">
      <w:pPr>
        <w:pStyle w:val="Bijlageondertitel"/>
        <w:numPr>
          <w:ilvl w:val="0"/>
          <w:numId w:val="0"/>
        </w:numPr>
      </w:pPr>
      <w:bookmarkStart w:id="0" w:name="_Toc3565860"/>
      <w:bookmarkStart w:id="1" w:name="_Toc3637905"/>
      <w:bookmarkStart w:id="2" w:name="_Toc87966800"/>
      <w:bookmarkStart w:id="3" w:name="_Toc87967573"/>
      <w:r>
        <w:t>Bijlage 4</w:t>
      </w:r>
      <w:r>
        <w:tab/>
        <w:t>-</w:t>
      </w:r>
      <w:r>
        <w:tab/>
      </w:r>
      <w:r>
        <w:t>Model Verklaring derden</w:t>
      </w:r>
      <w:bookmarkEnd w:id="0"/>
      <w:bookmarkEnd w:id="1"/>
      <w:bookmarkEnd w:id="2"/>
      <w:bookmarkEnd w:id="3"/>
    </w:p>
    <w:p w:rsidR="000044FB" w:rsidRDefault="000044FB" w:rsidP="000044FB">
      <w:r>
        <w:t xml:space="preserve">Model verklaring beschikbaarheid bekwaamheden derden. </w:t>
      </w:r>
    </w:p>
    <w:p w:rsidR="000044FB" w:rsidRDefault="000044FB" w:rsidP="000044FB"/>
    <w:p w:rsidR="000044FB" w:rsidRDefault="000044FB" w:rsidP="000044FB">
      <w:r>
        <w:t xml:space="preserve">Gegevens derde: </w:t>
      </w:r>
      <w:r w:rsidRPr="004E01D5">
        <w:rPr>
          <w:i/>
          <w:highlight w:val="darkGray"/>
        </w:rPr>
        <w:t>&lt;statutaire naam&gt;</w:t>
      </w:r>
    </w:p>
    <w:p w:rsidR="000044FB" w:rsidRDefault="000044FB" w:rsidP="000044FB"/>
    <w:p w:rsidR="000044FB" w:rsidRDefault="000044FB" w:rsidP="000044FB">
      <w:r>
        <w:t>G</w:t>
      </w:r>
      <w:r w:rsidRPr="00016795">
        <w:t>evestigd te</w:t>
      </w:r>
      <w:r>
        <w:t>:</w:t>
      </w:r>
    </w:p>
    <w:p w:rsidR="000044FB" w:rsidRDefault="000044FB" w:rsidP="000044FB"/>
    <w:p w:rsidR="000044FB" w:rsidRDefault="000044FB" w:rsidP="000044FB">
      <w:r>
        <w:t>Naam:</w:t>
      </w:r>
      <w:bookmarkStart w:id="4" w:name="_GoBack"/>
      <w:bookmarkEnd w:id="4"/>
    </w:p>
    <w:p w:rsidR="000044FB" w:rsidRDefault="000044FB" w:rsidP="000044FB"/>
    <w:p w:rsidR="000044FB" w:rsidRDefault="000044FB" w:rsidP="000044FB">
      <w:r>
        <w:t>Rechtsvorm:</w:t>
      </w:r>
    </w:p>
    <w:p w:rsidR="000044FB" w:rsidRDefault="000044FB" w:rsidP="000044FB"/>
    <w:p w:rsidR="000044FB" w:rsidRDefault="000044FB" w:rsidP="000044FB">
      <w:r>
        <w:t>Adresgegevens:</w:t>
      </w:r>
    </w:p>
    <w:p w:rsidR="000044FB" w:rsidRDefault="000044FB" w:rsidP="000044FB"/>
    <w:p w:rsidR="000044FB" w:rsidRDefault="000044FB" w:rsidP="000044FB">
      <w:r>
        <w:t>E-mail:</w:t>
      </w:r>
    </w:p>
    <w:p w:rsidR="000044FB" w:rsidRDefault="000044FB" w:rsidP="000044FB"/>
    <w:p w:rsidR="000044FB" w:rsidRDefault="000044FB" w:rsidP="000044FB"/>
    <w:p w:rsidR="000044FB" w:rsidRDefault="000044FB" w:rsidP="000044FB">
      <w:r>
        <w:t>Telefoon:</w:t>
      </w:r>
    </w:p>
    <w:p w:rsidR="000044FB" w:rsidRDefault="000044FB" w:rsidP="000044FB"/>
    <w:p w:rsidR="000044FB" w:rsidRDefault="000044FB" w:rsidP="000044FB">
      <w:r w:rsidRPr="004E01D5">
        <w:rPr>
          <w:highlight w:val="darkGray"/>
        </w:rPr>
        <w:t>[</w:t>
      </w:r>
      <w:r w:rsidRPr="004E01D5">
        <w:rPr>
          <w:i/>
          <w:highlight w:val="darkGray"/>
        </w:rPr>
        <w:t xml:space="preserve">naam </w:t>
      </w:r>
      <w:r>
        <w:rPr>
          <w:i/>
          <w:highlight w:val="darkGray"/>
        </w:rPr>
        <w:t>derde</w:t>
      </w:r>
      <w:r w:rsidRPr="004E01D5">
        <w:rPr>
          <w:highlight w:val="darkGray"/>
        </w:rPr>
        <w:t>]</w:t>
      </w:r>
      <w:r>
        <w:t xml:space="preserve"> verklaart:</w:t>
      </w:r>
    </w:p>
    <w:p w:rsidR="000044FB" w:rsidRDefault="000044FB" w:rsidP="000044FB"/>
    <w:p w:rsidR="000044FB" w:rsidRDefault="000044FB" w:rsidP="000044FB">
      <w:pPr>
        <w:pStyle w:val="OpsommingCijfers"/>
        <w:numPr>
          <w:ilvl w:val="0"/>
          <w:numId w:val="29"/>
        </w:numPr>
      </w:pPr>
      <w:r>
        <w:t>dat zij heeft kennisgenomen van de selectieleidraad voor deze aanbestedingsprocedure en onvoorwaardelijk met de daarin neergelegde procedure instemt;</w:t>
      </w:r>
    </w:p>
    <w:p w:rsidR="000044FB" w:rsidRDefault="000044FB" w:rsidP="000044FB">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gegadigde uit te sluiten van verdere deelneming aan deze aanbestedingsprocedure; </w:t>
      </w:r>
    </w:p>
    <w:p w:rsidR="000044FB" w:rsidRDefault="000044FB" w:rsidP="000044FB">
      <w:pPr>
        <w:pStyle w:val="OpsommingCijfers"/>
        <w:numPr>
          <w:ilvl w:val="0"/>
          <w:numId w:val="29"/>
        </w:numPr>
      </w:pPr>
      <w:r>
        <w:t xml:space="preserve">dat </w:t>
      </w:r>
      <w:r w:rsidRPr="004E01D5">
        <w:rPr>
          <w:highlight w:val="darkGray"/>
        </w:rPr>
        <w:t>[</w:t>
      </w:r>
      <w:r w:rsidRPr="004E01D5">
        <w:rPr>
          <w:i/>
          <w:highlight w:val="darkGray"/>
        </w:rPr>
        <w:t xml:space="preserve">naam </w:t>
      </w:r>
      <w:r>
        <w:rPr>
          <w:i/>
          <w:highlight w:val="darkGray"/>
        </w:rPr>
        <w:t>gegadigde</w:t>
      </w:r>
      <w:r w:rsidRPr="004E01D5">
        <w:rPr>
          <w:highlight w:val="darkGray"/>
        </w:rPr>
        <w:t>]</w:t>
      </w:r>
      <w:r>
        <w:t xml:space="preserve">, indien de alliantieovereenkomst aan </w:t>
      </w:r>
      <w:r w:rsidRPr="004E01D5">
        <w:rPr>
          <w:highlight w:val="darkGray"/>
        </w:rPr>
        <w:t>[</w:t>
      </w:r>
      <w:r>
        <w:rPr>
          <w:i/>
          <w:highlight w:val="darkGray"/>
        </w:rPr>
        <w:t>naam gegadigde</w:t>
      </w:r>
      <w:r w:rsidRPr="004E01D5">
        <w:rPr>
          <w:highlight w:val="darkGray"/>
        </w:rPr>
        <w:t>]</w:t>
      </w:r>
      <w:r>
        <w:t xml:space="preserve"> zal worden gegund, voor de uitvoering van de alliantieovereenkomst zal kunnen beschikken over de kennis, ervaring en middelen die de ondergetekende ter beschikking heeft.</w:t>
      </w:r>
    </w:p>
    <w:p w:rsidR="000044FB" w:rsidRDefault="000044FB" w:rsidP="000044FB"/>
    <w:p w:rsidR="000044FB" w:rsidRDefault="000044FB" w:rsidP="000044FB">
      <w:r>
        <w:t>Aldus getekend te [</w:t>
      </w:r>
      <w:r w:rsidRPr="004E01D5">
        <w:rPr>
          <w:i/>
          <w:highlight w:val="darkGray"/>
        </w:rPr>
        <w:t>plaats</w:t>
      </w:r>
      <w:r>
        <w:t>], [</w:t>
      </w:r>
      <w:r w:rsidRPr="004E01D5">
        <w:rPr>
          <w:i/>
          <w:highlight w:val="darkGray"/>
        </w:rPr>
        <w:t>datum</w:t>
      </w:r>
      <w:r>
        <w:t>]</w:t>
      </w:r>
    </w:p>
    <w:p w:rsidR="000044FB" w:rsidRDefault="000044FB" w:rsidP="000044FB"/>
    <w:p w:rsidR="000044FB" w:rsidRDefault="000044FB" w:rsidP="000044FB">
      <w:r>
        <w:t>[</w:t>
      </w:r>
      <w:r w:rsidRPr="004E01D5">
        <w:rPr>
          <w:i/>
          <w:highlight w:val="darkGray"/>
        </w:rPr>
        <w:t>Onderaannemer</w:t>
      </w:r>
      <w:r>
        <w:t>],</w:t>
      </w:r>
    </w:p>
    <w:p w:rsidR="000044FB" w:rsidRDefault="000044FB" w:rsidP="000044FB"/>
    <w:p w:rsidR="000044FB" w:rsidRDefault="000044FB" w:rsidP="000044FB">
      <w:r>
        <w:t>[</w:t>
      </w:r>
      <w:r w:rsidRPr="004E01D5">
        <w:rPr>
          <w:i/>
          <w:highlight w:val="darkGray"/>
        </w:rPr>
        <w:t>naam vertegenwoordigingsbevoegd natuurlijk persoon</w:t>
      </w:r>
      <w:r>
        <w:t>]</w:t>
      </w:r>
    </w:p>
    <w:p w:rsidR="000044FB" w:rsidRDefault="000044FB" w:rsidP="000044FB"/>
    <w:p w:rsidR="000044FB" w:rsidRDefault="000044FB" w:rsidP="000044FB">
      <w:r>
        <w:t>[</w:t>
      </w:r>
      <w:r w:rsidRPr="004E01D5">
        <w:rPr>
          <w:i/>
          <w:highlight w:val="darkGray"/>
        </w:rPr>
        <w:t>functie</w:t>
      </w:r>
      <w:r>
        <w:t>]</w:t>
      </w:r>
    </w:p>
    <w:p w:rsidR="000044FB" w:rsidRDefault="000044FB" w:rsidP="000044FB"/>
    <w:p w:rsidR="000044FB" w:rsidRDefault="000044FB" w:rsidP="000044FB">
      <w:r>
        <w:t>[</w:t>
      </w:r>
      <w:r w:rsidRPr="004E01D5">
        <w:rPr>
          <w:i/>
          <w:highlight w:val="darkGray"/>
        </w:rPr>
        <w:t>handtekening</w:t>
      </w:r>
      <w:r>
        <w:t>]</w:t>
      </w:r>
    </w:p>
    <w:p w:rsidR="000044FB" w:rsidRDefault="000044FB" w:rsidP="000044FB"/>
    <w:p w:rsidR="000044FB" w:rsidRPr="00D277B0" w:rsidRDefault="000044FB" w:rsidP="000044FB"/>
    <w:p w:rsidR="000B46D8" w:rsidRDefault="000B46D8"/>
    <w:sectPr w:rsidR="000B46D8" w:rsidSect="000044FB">
      <w:pgSz w:w="11906" w:h="16838" w:code="9"/>
      <w:pgMar w:top="1985" w:right="1644" w:bottom="1531" w:left="1758" w:header="0" w:footer="564" w:gutter="0"/>
      <w:paperSrc w:first="15" w:other="15"/>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tentative="1">
      <w:start w:val="1"/>
      <w:numFmt w:val="lowerRoman"/>
      <w:lvlText w:val="%3."/>
      <w:lvlJc w:val="right"/>
      <w:pPr>
        <w:ind w:left="1800" w:hanging="180"/>
      </w:pPr>
    </w:lvl>
    <w:lvl w:ilvl="3" w:tplc="7352721A" w:tentative="1">
      <w:start w:val="1"/>
      <w:numFmt w:val="decimal"/>
      <w:lvlText w:val="%4."/>
      <w:lvlJc w:val="left"/>
      <w:pPr>
        <w:ind w:left="2520" w:hanging="360"/>
      </w:pPr>
    </w:lvl>
    <w:lvl w:ilvl="4" w:tplc="D76ABD02" w:tentative="1">
      <w:start w:val="1"/>
      <w:numFmt w:val="lowerLetter"/>
      <w:lvlText w:val="%5."/>
      <w:lvlJc w:val="left"/>
      <w:pPr>
        <w:ind w:left="3240" w:hanging="360"/>
      </w:pPr>
    </w:lvl>
    <w:lvl w:ilvl="5" w:tplc="74184BA4" w:tentative="1">
      <w:start w:val="1"/>
      <w:numFmt w:val="lowerRoman"/>
      <w:lvlText w:val="%6."/>
      <w:lvlJc w:val="right"/>
      <w:pPr>
        <w:ind w:left="3960" w:hanging="180"/>
      </w:pPr>
    </w:lvl>
    <w:lvl w:ilvl="6" w:tplc="4E58E88E" w:tentative="1">
      <w:start w:val="1"/>
      <w:numFmt w:val="decimal"/>
      <w:lvlText w:val="%7."/>
      <w:lvlJc w:val="left"/>
      <w:pPr>
        <w:ind w:left="4680" w:hanging="360"/>
      </w:pPr>
    </w:lvl>
    <w:lvl w:ilvl="7" w:tplc="3200853A" w:tentative="1">
      <w:start w:val="1"/>
      <w:numFmt w:val="lowerLetter"/>
      <w:lvlText w:val="%8."/>
      <w:lvlJc w:val="left"/>
      <w:pPr>
        <w:ind w:left="5400" w:hanging="360"/>
      </w:pPr>
    </w:lvl>
    <w:lvl w:ilvl="8" w:tplc="77C2D07E" w:tentative="1">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num>
  <w:num w:numId="28">
    <w:abstractNumId w:val="2"/>
  </w:num>
  <w:num w:numId="29">
    <w:abstractNumId w:val="1"/>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4FB"/>
    <w:rsid w:val="000044FB"/>
    <w:rsid w:val="000B46D8"/>
    <w:rsid w:val="00177A29"/>
    <w:rsid w:val="002B5524"/>
    <w:rsid w:val="003B3222"/>
    <w:rsid w:val="00424DED"/>
    <w:rsid w:val="00482A4F"/>
    <w:rsid w:val="00527398"/>
    <w:rsid w:val="00632123"/>
    <w:rsid w:val="007A6CB5"/>
    <w:rsid w:val="008104C5"/>
    <w:rsid w:val="008402D9"/>
    <w:rsid w:val="009175F9"/>
    <w:rsid w:val="009761CF"/>
    <w:rsid w:val="009B0D92"/>
    <w:rsid w:val="00A03098"/>
    <w:rsid w:val="00A3732E"/>
    <w:rsid w:val="00A53085"/>
    <w:rsid w:val="00BD0C39"/>
    <w:rsid w:val="00EB1492"/>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6D998A"/>
  <w15:chartTrackingRefBased/>
  <w15:docId w15:val="{08AF63BA-D1D8-4BD9-8062-6A54CC2C7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044FB"/>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0044FB"/>
    <w:pPr>
      <w:numPr>
        <w:numId w:val="27"/>
      </w:numPr>
      <w:ind w:left="227" w:hanging="227"/>
    </w:pPr>
  </w:style>
  <w:style w:type="paragraph" w:customStyle="1" w:styleId="Bijlageondertitel">
    <w:name w:val="Bijlage ondertitel"/>
    <w:basedOn w:val="Standaard"/>
    <w:next w:val="Standaard"/>
    <w:qFormat/>
    <w:rsid w:val="000044FB"/>
    <w:pPr>
      <w:pageBreakBefore/>
      <w:numPr>
        <w:numId w:val="28"/>
      </w:numPr>
      <w:spacing w:after="560" w:line="560" w:lineRule="atLeast"/>
    </w:pPr>
    <w:rPr>
      <w:b/>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172</Words>
  <Characters>948</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Laeven, Gido</dc:creator>
  <cp:keywords/>
  <dc:description/>
  <cp:lastModifiedBy>Laeven, Gido</cp:lastModifiedBy>
  <cp:revision>1</cp:revision>
  <dcterms:created xsi:type="dcterms:W3CDTF">2021-11-19T10:22:00Z</dcterms:created>
  <dcterms:modified xsi:type="dcterms:W3CDTF">2021-11-19T10:22:00Z</dcterms:modified>
</cp:coreProperties>
</file>